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214" w:rsidRPr="002D5214" w:rsidRDefault="002D5214" w:rsidP="002D5214">
      <w:pPr>
        <w:rPr>
          <w:rFonts w:ascii="Helvetica" w:eastAsia="Times New Roman" w:hAnsi="Helvetica" w:cs="Times New Roman"/>
          <w:caps/>
          <w:color w:val="000000"/>
          <w:sz w:val="27"/>
          <w:szCs w:val="27"/>
          <w:lang w:eastAsia="de-CH"/>
        </w:rPr>
      </w:pPr>
      <w:r w:rsidRPr="002D5214">
        <w:rPr>
          <w:rFonts w:ascii="Helvetica" w:eastAsia="Times New Roman" w:hAnsi="Helvetica" w:cs="Times New Roman"/>
          <w:caps/>
          <w:color w:val="000000"/>
          <w:sz w:val="27"/>
          <w:szCs w:val="27"/>
          <w:lang w:eastAsia="de-CH"/>
        </w:rPr>
        <w:t>MONSTER</w:t>
      </w:r>
    </w:p>
    <w:p w:rsidR="002D5214" w:rsidRPr="002D5214" w:rsidRDefault="002D5214" w:rsidP="002D5214">
      <w:pPr>
        <w:rPr>
          <w:rFonts w:ascii="Helvetica" w:eastAsia="Times New Roman" w:hAnsi="Helvetica" w:cs="Times New Roman"/>
          <w:caps/>
          <w:color w:val="000000"/>
          <w:sz w:val="27"/>
          <w:szCs w:val="27"/>
          <w:lang w:eastAsia="de-CH"/>
        </w:rPr>
      </w:pPr>
      <w:r w:rsidRPr="002D5214">
        <w:rPr>
          <w:rFonts w:ascii="Helvetica" w:eastAsia="Times New Roman" w:hAnsi="Helvetica" w:cs="Times New Roman"/>
          <w:caps/>
          <w:color w:val="000000"/>
          <w:sz w:val="27"/>
          <w:szCs w:val="27"/>
          <w:lang w:eastAsia="de-CH"/>
        </w:rPr>
        <w:t>EINE VISUELLE ALBTRAUMANALYSE  </w:t>
      </w:r>
      <w:r w:rsidRPr="002D5214">
        <w:rPr>
          <w:rFonts w:ascii="Helvetica" w:eastAsia="Times New Roman" w:hAnsi="Helvetica" w:cs="Times New Roman"/>
          <w:caps/>
          <w:color w:val="000000"/>
          <w:sz w:val="27"/>
          <w:szCs w:val="27"/>
          <w:lang w:eastAsia="de-CH"/>
        </w:rPr>
        <w:br/>
        <w:t>von Recke/Lehmann/Froelicher</w:t>
      </w:r>
      <w:r w:rsidRPr="002D5214">
        <w:rPr>
          <w:rFonts w:ascii="Helvetica" w:eastAsia="Times New Roman" w:hAnsi="Helvetica" w:cs="Times New Roman"/>
          <w:caps/>
          <w:color w:val="000000"/>
          <w:sz w:val="27"/>
          <w:szCs w:val="27"/>
          <w:lang w:eastAsia="de-CH"/>
        </w:rPr>
        <w:br/>
        <w:t>Auftragswerk für das Schauspielhaus Zürich</w:t>
      </w:r>
      <w:r w:rsidRPr="002D5214">
        <w:rPr>
          <w:rFonts w:ascii="Helvetica" w:eastAsia="Times New Roman" w:hAnsi="Helvetica" w:cs="Times New Roman"/>
          <w:caps/>
          <w:color w:val="000000"/>
          <w:sz w:val="27"/>
          <w:szCs w:val="27"/>
          <w:lang w:eastAsia="de-CH"/>
        </w:rPr>
        <w:br/>
        <w:t>REGIE: Anta Helena Recke, Maxi Menja Lehmann, Anna Froelicher</w:t>
      </w:r>
    </w:p>
    <w:p w:rsidR="002D5214" w:rsidRPr="002D5214" w:rsidRDefault="002D5214" w:rsidP="002D5214">
      <w:pPr>
        <w:rPr>
          <w:rFonts w:ascii="Helvetica" w:eastAsia="Times New Roman" w:hAnsi="Helvetica" w:cs="Times New Roman"/>
          <w:caps/>
          <w:color w:val="000000"/>
          <w:sz w:val="27"/>
          <w:szCs w:val="27"/>
          <w:lang w:eastAsia="de-CH"/>
        </w:rPr>
      </w:pPr>
      <w:r w:rsidRPr="002D5214">
        <w:rPr>
          <w:rFonts w:ascii="Helvetica" w:eastAsia="Times New Roman" w:hAnsi="Helvetica" w:cs="Times New Roman"/>
          <w:caps/>
          <w:color w:val="000000"/>
          <w:sz w:val="27"/>
          <w:szCs w:val="27"/>
          <w:lang w:eastAsia="de-CH"/>
        </w:rPr>
        <w:t>PFAUEN</w:t>
      </w:r>
      <w:r w:rsidRPr="002D5214">
        <w:rPr>
          <w:rFonts w:ascii="Helvetica" w:eastAsia="Times New Roman" w:hAnsi="Helvetica" w:cs="Times New Roman"/>
          <w:caps/>
          <w:color w:val="000000"/>
          <w:sz w:val="27"/>
          <w:szCs w:val="27"/>
          <w:lang w:eastAsia="de-CH"/>
        </w:rPr>
        <w:br/>
        <w:t>URAUFFÜHRUNG: 11.04.2026</w:t>
      </w:r>
    </w:p>
    <w:p w:rsidR="000D1AEC" w:rsidRPr="003F7F99" w:rsidRDefault="000D1AEC" w:rsidP="00986D9C">
      <w:pPr>
        <w:rPr>
          <w:sz w:val="22"/>
          <w:szCs w:val="22"/>
        </w:rPr>
      </w:pPr>
    </w:p>
    <w:p w:rsidR="00664922" w:rsidRPr="003F7F99" w:rsidRDefault="00664922" w:rsidP="00986D9C">
      <w:pPr>
        <w:rPr>
          <w:sz w:val="22"/>
          <w:szCs w:val="22"/>
        </w:rPr>
      </w:pPr>
    </w:p>
    <w:p w:rsidR="00664922" w:rsidRPr="003F7F99" w:rsidRDefault="00664922" w:rsidP="00664922">
      <w:pPr>
        <w:rPr>
          <w:rFonts w:cs="Arial"/>
          <w:color w:val="000000" w:themeColor="text1"/>
          <w:sz w:val="22"/>
          <w:szCs w:val="22"/>
        </w:rPr>
      </w:pPr>
      <w:r w:rsidRPr="003F7F99">
        <w:rPr>
          <w:rFonts w:cs="Arial"/>
          <w:color w:val="000000" w:themeColor="text1"/>
          <w:sz w:val="22"/>
          <w:szCs w:val="22"/>
        </w:rPr>
        <w:t>PRESSEFOTOS</w:t>
      </w:r>
    </w:p>
    <w:p w:rsidR="00664922" w:rsidRPr="003F7F99" w:rsidRDefault="00664922" w:rsidP="00986D9C">
      <w:pPr>
        <w:rPr>
          <w:sz w:val="22"/>
          <w:szCs w:val="22"/>
        </w:rPr>
      </w:pPr>
      <w:r w:rsidRPr="003F7F99">
        <w:rPr>
          <w:rFonts w:cs="Arial"/>
          <w:color w:val="000000" w:themeColor="text1"/>
          <w:sz w:val="22"/>
          <w:szCs w:val="22"/>
        </w:rPr>
        <w:t xml:space="preserve">© </w:t>
      </w:r>
      <w:r w:rsidR="002D5214">
        <w:rPr>
          <w:rFonts w:cs="Arial"/>
          <w:color w:val="000000" w:themeColor="text1"/>
          <w:sz w:val="22"/>
          <w:szCs w:val="22"/>
        </w:rPr>
        <w:t xml:space="preserve">Judith </w:t>
      </w:r>
      <w:proofErr w:type="spellStart"/>
      <w:r w:rsidR="002D5214">
        <w:rPr>
          <w:rFonts w:cs="Arial"/>
          <w:color w:val="000000" w:themeColor="text1"/>
          <w:sz w:val="22"/>
          <w:szCs w:val="22"/>
        </w:rPr>
        <w:t>Buss</w:t>
      </w:r>
      <w:proofErr w:type="spellEnd"/>
    </w:p>
    <w:p w:rsidR="005C62C7" w:rsidRPr="003F7F99" w:rsidRDefault="005C62C7" w:rsidP="00986D9C">
      <w:pPr>
        <w:rPr>
          <w:sz w:val="22"/>
          <w:szCs w:val="22"/>
        </w:rPr>
      </w:pPr>
    </w:p>
    <w:p w:rsidR="00A811FE" w:rsidRDefault="005C62C7" w:rsidP="00986D9C">
      <w:pPr>
        <w:rPr>
          <w:sz w:val="22"/>
          <w:szCs w:val="22"/>
        </w:rPr>
      </w:pPr>
      <w:r w:rsidRPr="003F7F99">
        <w:rPr>
          <w:sz w:val="22"/>
          <w:szCs w:val="22"/>
        </w:rPr>
        <w:t>Bildlegende Von links nach rechts:</w:t>
      </w:r>
    </w:p>
    <w:p w:rsidR="00A811FE" w:rsidRDefault="00A811FE" w:rsidP="00986D9C">
      <w:pPr>
        <w:rPr>
          <w:sz w:val="22"/>
          <w:szCs w:val="22"/>
        </w:rPr>
      </w:pPr>
    </w:p>
    <w:p w:rsidR="00A811FE" w:rsidRDefault="00A811FE" w:rsidP="00A811FE">
      <w:pPr>
        <w:pStyle w:val="Listenabsatz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Julian Frischknecht</w:t>
      </w:r>
    </w:p>
    <w:p w:rsidR="00A811FE" w:rsidRDefault="00A811FE" w:rsidP="00A811FE">
      <w:pPr>
        <w:pStyle w:val="Listenabsatz"/>
        <w:numPr>
          <w:ilvl w:val="0"/>
          <w:numId w:val="11"/>
        </w:numPr>
        <w:rPr>
          <w:sz w:val="22"/>
          <w:szCs w:val="22"/>
          <w:lang w:val="en-US"/>
        </w:rPr>
      </w:pPr>
      <w:proofErr w:type="spellStart"/>
      <w:r w:rsidRPr="00A811FE">
        <w:rPr>
          <w:sz w:val="22"/>
          <w:szCs w:val="22"/>
          <w:lang w:val="en-US"/>
        </w:rPr>
        <w:t>Youma</w:t>
      </w:r>
      <w:proofErr w:type="spellEnd"/>
      <w:r w:rsidRPr="00A811FE">
        <w:rPr>
          <w:sz w:val="22"/>
          <w:szCs w:val="22"/>
          <w:lang w:val="en-US"/>
        </w:rPr>
        <w:t xml:space="preserve"> </w:t>
      </w:r>
      <w:proofErr w:type="spellStart"/>
      <w:r w:rsidRPr="00A811FE">
        <w:rPr>
          <w:sz w:val="22"/>
          <w:szCs w:val="22"/>
          <w:lang w:val="en-US"/>
        </w:rPr>
        <w:t>Camara</w:t>
      </w:r>
      <w:proofErr w:type="spellEnd"/>
      <w:r w:rsidRPr="00A811FE">
        <w:rPr>
          <w:sz w:val="22"/>
          <w:szCs w:val="22"/>
          <w:lang w:val="en-US"/>
        </w:rPr>
        <w:t xml:space="preserve">, </w:t>
      </w:r>
      <w:proofErr w:type="spellStart"/>
      <w:r w:rsidRPr="00A811FE">
        <w:rPr>
          <w:sz w:val="22"/>
          <w:szCs w:val="22"/>
          <w:lang w:val="en-US"/>
        </w:rPr>
        <w:t>Diliyet</w:t>
      </w:r>
      <w:proofErr w:type="spellEnd"/>
      <w:r w:rsidRPr="00A811FE">
        <w:rPr>
          <w:sz w:val="22"/>
          <w:szCs w:val="22"/>
          <w:lang w:val="en-US"/>
        </w:rPr>
        <w:t xml:space="preserve"> </w:t>
      </w:r>
      <w:proofErr w:type="spellStart"/>
      <w:r w:rsidRPr="00A811FE">
        <w:rPr>
          <w:sz w:val="22"/>
          <w:szCs w:val="22"/>
          <w:lang w:val="en-US"/>
        </w:rPr>
        <w:t>Ykalo</w:t>
      </w:r>
      <w:proofErr w:type="spellEnd"/>
      <w:r w:rsidRPr="00A811FE">
        <w:rPr>
          <w:sz w:val="22"/>
          <w:szCs w:val="22"/>
          <w:lang w:val="en-US"/>
        </w:rPr>
        <w:t>, Imani Galliard</w:t>
      </w:r>
    </w:p>
    <w:p w:rsidR="00AE49FF" w:rsidRDefault="001A7F61" w:rsidP="00AE49FF">
      <w:pPr>
        <w:pStyle w:val="Listenabsatz"/>
        <w:numPr>
          <w:ilvl w:val="0"/>
          <w:numId w:val="11"/>
        </w:numPr>
        <w:rPr>
          <w:sz w:val="22"/>
          <w:szCs w:val="22"/>
        </w:rPr>
      </w:pPr>
      <w:r w:rsidRPr="001A7F61">
        <w:rPr>
          <w:sz w:val="22"/>
          <w:szCs w:val="22"/>
        </w:rPr>
        <w:t>Karin Pfammatter, Joy-</w:t>
      </w:r>
      <w:proofErr w:type="spellStart"/>
      <w:r w:rsidRPr="001A7F61">
        <w:rPr>
          <w:sz w:val="22"/>
          <w:szCs w:val="22"/>
        </w:rPr>
        <w:t>Elisah</w:t>
      </w:r>
      <w:proofErr w:type="spellEnd"/>
      <w:r w:rsidRPr="001A7F61">
        <w:rPr>
          <w:sz w:val="22"/>
          <w:szCs w:val="22"/>
        </w:rPr>
        <w:t xml:space="preserve"> </w:t>
      </w:r>
      <w:proofErr w:type="spellStart"/>
      <w:r w:rsidRPr="001A7F61">
        <w:rPr>
          <w:sz w:val="22"/>
          <w:szCs w:val="22"/>
        </w:rPr>
        <w:t>Wespi</w:t>
      </w:r>
      <w:proofErr w:type="spellEnd"/>
      <w:r w:rsidRPr="001A7F61">
        <w:rPr>
          <w:sz w:val="22"/>
          <w:szCs w:val="22"/>
        </w:rPr>
        <w:t>-Tschopp</w:t>
      </w:r>
    </w:p>
    <w:p w:rsidR="0022751F" w:rsidRDefault="00AE49FF" w:rsidP="0022751F">
      <w:pPr>
        <w:pStyle w:val="Listenabsatz"/>
        <w:numPr>
          <w:ilvl w:val="0"/>
          <w:numId w:val="11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Diliyet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Ykalo</w:t>
      </w:r>
      <w:proofErr w:type="spellEnd"/>
      <w:r>
        <w:rPr>
          <w:sz w:val="22"/>
          <w:szCs w:val="22"/>
        </w:rPr>
        <w:t xml:space="preserve">, Julian Frischknecht, </w:t>
      </w:r>
      <w:r w:rsidRPr="00AE49FF">
        <w:rPr>
          <w:sz w:val="22"/>
          <w:szCs w:val="22"/>
        </w:rPr>
        <w:t>Joy-</w:t>
      </w:r>
      <w:proofErr w:type="spellStart"/>
      <w:r w:rsidRPr="00AE49FF">
        <w:rPr>
          <w:sz w:val="22"/>
          <w:szCs w:val="22"/>
        </w:rPr>
        <w:t>Elisah</w:t>
      </w:r>
      <w:proofErr w:type="spellEnd"/>
      <w:r w:rsidRPr="00AE49FF">
        <w:rPr>
          <w:sz w:val="22"/>
          <w:szCs w:val="22"/>
        </w:rPr>
        <w:t xml:space="preserve"> </w:t>
      </w:r>
      <w:proofErr w:type="spellStart"/>
      <w:r w:rsidRPr="00AE49FF">
        <w:rPr>
          <w:sz w:val="22"/>
          <w:szCs w:val="22"/>
        </w:rPr>
        <w:t>Wespi</w:t>
      </w:r>
      <w:proofErr w:type="spellEnd"/>
      <w:r w:rsidRPr="00AE49FF">
        <w:rPr>
          <w:sz w:val="22"/>
          <w:szCs w:val="22"/>
        </w:rPr>
        <w:t>-Tschopp</w:t>
      </w:r>
      <w:r>
        <w:rPr>
          <w:sz w:val="22"/>
          <w:szCs w:val="22"/>
        </w:rPr>
        <w:t xml:space="preserve">, </w:t>
      </w:r>
      <w:r w:rsidRPr="00AE49FF">
        <w:rPr>
          <w:sz w:val="22"/>
          <w:szCs w:val="22"/>
        </w:rPr>
        <w:t xml:space="preserve">Imani </w:t>
      </w:r>
      <w:proofErr w:type="spellStart"/>
      <w:r w:rsidRPr="00AE49FF">
        <w:rPr>
          <w:sz w:val="22"/>
          <w:szCs w:val="22"/>
        </w:rPr>
        <w:t>Galliard</w:t>
      </w:r>
      <w:proofErr w:type="spellEnd"/>
      <w:r w:rsidRPr="00AE49FF">
        <w:rPr>
          <w:sz w:val="22"/>
          <w:szCs w:val="22"/>
        </w:rPr>
        <w:t xml:space="preserve">, </w:t>
      </w:r>
      <w:r w:rsidRPr="00AE49FF">
        <w:rPr>
          <w:sz w:val="22"/>
          <w:szCs w:val="22"/>
        </w:rPr>
        <w:t xml:space="preserve">Tyrone </w:t>
      </w:r>
      <w:proofErr w:type="spellStart"/>
      <w:r w:rsidRPr="00AE49FF">
        <w:rPr>
          <w:sz w:val="22"/>
          <w:szCs w:val="22"/>
        </w:rPr>
        <w:t>Yavwa</w:t>
      </w:r>
      <w:proofErr w:type="spellEnd"/>
      <w:r w:rsidRPr="00AE49FF">
        <w:rPr>
          <w:sz w:val="22"/>
          <w:szCs w:val="22"/>
        </w:rPr>
        <w:t xml:space="preserve">, </w:t>
      </w:r>
      <w:proofErr w:type="spellStart"/>
      <w:r w:rsidR="0022751F" w:rsidRPr="00AE49FF">
        <w:rPr>
          <w:sz w:val="22"/>
          <w:szCs w:val="22"/>
        </w:rPr>
        <w:t>Youma</w:t>
      </w:r>
      <w:proofErr w:type="spellEnd"/>
      <w:r w:rsidR="0022751F" w:rsidRPr="00AE49FF">
        <w:rPr>
          <w:sz w:val="22"/>
          <w:szCs w:val="22"/>
        </w:rPr>
        <w:t xml:space="preserve"> Camara</w:t>
      </w:r>
    </w:p>
    <w:p w:rsidR="0022751F" w:rsidRDefault="0022751F" w:rsidP="0022751F">
      <w:pPr>
        <w:pStyle w:val="Listenabsatz"/>
        <w:numPr>
          <w:ilvl w:val="0"/>
          <w:numId w:val="11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Diliyet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Ykalo</w:t>
      </w:r>
      <w:proofErr w:type="spellEnd"/>
    </w:p>
    <w:p w:rsidR="0022751F" w:rsidRDefault="0022751F" w:rsidP="0022751F">
      <w:pPr>
        <w:pStyle w:val="Listenabsatz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 xml:space="preserve">Tyrone </w:t>
      </w:r>
      <w:proofErr w:type="spellStart"/>
      <w:r>
        <w:rPr>
          <w:sz w:val="22"/>
          <w:szCs w:val="22"/>
        </w:rPr>
        <w:t>Yavwa</w:t>
      </w:r>
      <w:proofErr w:type="spellEnd"/>
    </w:p>
    <w:p w:rsidR="0022751F" w:rsidRPr="00AE49FF" w:rsidRDefault="0022751F" w:rsidP="0022751F">
      <w:pPr>
        <w:pStyle w:val="Listenabsatz"/>
        <w:numPr>
          <w:ilvl w:val="0"/>
          <w:numId w:val="11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Youma</w:t>
      </w:r>
      <w:proofErr w:type="spellEnd"/>
      <w:r>
        <w:rPr>
          <w:sz w:val="22"/>
          <w:szCs w:val="22"/>
        </w:rPr>
        <w:t xml:space="preserve"> Camara, Miriam Rast</w:t>
      </w:r>
      <w:bookmarkStart w:id="0" w:name="_GoBack"/>
      <w:bookmarkEnd w:id="0"/>
    </w:p>
    <w:p w:rsidR="00AE49FF" w:rsidRPr="00AE49FF" w:rsidRDefault="00AE49FF" w:rsidP="00AE49FF">
      <w:pPr>
        <w:pStyle w:val="Listenabsatz"/>
        <w:rPr>
          <w:sz w:val="22"/>
          <w:szCs w:val="22"/>
        </w:rPr>
      </w:pPr>
    </w:p>
    <w:p w:rsidR="00664922" w:rsidRPr="001A7F61" w:rsidRDefault="00664922" w:rsidP="00986D9C">
      <w:pPr>
        <w:rPr>
          <w:sz w:val="22"/>
          <w:szCs w:val="22"/>
        </w:rPr>
      </w:pPr>
    </w:p>
    <w:p w:rsidR="005C62C7" w:rsidRPr="001A7F61" w:rsidRDefault="005C62C7" w:rsidP="00986D9C">
      <w:pPr>
        <w:rPr>
          <w:sz w:val="22"/>
          <w:szCs w:val="22"/>
        </w:rPr>
      </w:pPr>
    </w:p>
    <w:p w:rsidR="005C62C7" w:rsidRPr="001A7F61" w:rsidRDefault="005C62C7" w:rsidP="00986D9C">
      <w:pPr>
        <w:rPr>
          <w:sz w:val="22"/>
          <w:szCs w:val="22"/>
        </w:rPr>
      </w:pPr>
    </w:p>
    <w:p w:rsidR="002D5214" w:rsidRPr="002D5214" w:rsidRDefault="002D5214" w:rsidP="002D5214">
      <w:pPr>
        <w:rPr>
          <w:caps/>
        </w:rPr>
      </w:pPr>
      <w:r w:rsidRPr="002D5214">
        <w:rPr>
          <w:caps/>
        </w:rPr>
        <w:t>KONZEPT, REGIE &amp; BÜHNE</w:t>
      </w:r>
    </w:p>
    <w:p w:rsidR="002D5214" w:rsidRPr="002D5214" w:rsidRDefault="002D5214" w:rsidP="002D5214">
      <w:pPr>
        <w:rPr>
          <w:caps/>
        </w:rPr>
      </w:pPr>
      <w:hyperlink r:id="rId7" w:history="1">
        <w:r w:rsidRPr="002D5214">
          <w:rPr>
            <w:rStyle w:val="Hyperlink"/>
            <w:caps/>
          </w:rPr>
          <w:t>Recke/Lehmann/Froelicher (Anta Helena Recke, Maxi Menja Lehmann, Anna Froelicher)</w:t>
        </w:r>
      </w:hyperlink>
    </w:p>
    <w:p w:rsidR="002D5214" w:rsidRPr="002D5214" w:rsidRDefault="002D5214" w:rsidP="002D5214">
      <w:pPr>
        <w:rPr>
          <w:caps/>
        </w:rPr>
      </w:pPr>
      <w:r w:rsidRPr="002D5214">
        <w:rPr>
          <w:caps/>
        </w:rPr>
        <w:t>Mitarbeit Bühne</w:t>
      </w:r>
      <w:r>
        <w:rPr>
          <w:caps/>
        </w:rPr>
        <w:t xml:space="preserve"> </w:t>
      </w:r>
      <w:hyperlink r:id="rId8" w:history="1">
        <w:r w:rsidRPr="002D5214">
          <w:rPr>
            <w:rStyle w:val="Hyperlink"/>
            <w:caps/>
          </w:rPr>
          <w:t>Anka Bernstetter</w:t>
        </w:r>
      </w:hyperlink>
    </w:p>
    <w:p w:rsidR="002D5214" w:rsidRPr="002D5214" w:rsidRDefault="002D5214" w:rsidP="002D5214">
      <w:pPr>
        <w:rPr>
          <w:caps/>
        </w:rPr>
      </w:pPr>
      <w:r w:rsidRPr="002D5214">
        <w:rPr>
          <w:caps/>
        </w:rPr>
        <w:t>KOSTÜME</w:t>
      </w:r>
      <w:r>
        <w:rPr>
          <w:caps/>
        </w:rPr>
        <w:t xml:space="preserve"> </w:t>
      </w:r>
      <w:r w:rsidRPr="002D5214">
        <w:rPr>
          <w:caps/>
        </w:rPr>
        <w:t>Pola Kardum</w:t>
      </w:r>
    </w:p>
    <w:p w:rsidR="002D5214" w:rsidRPr="002D5214" w:rsidRDefault="002D5214" w:rsidP="002D5214">
      <w:pPr>
        <w:rPr>
          <w:caps/>
        </w:rPr>
      </w:pPr>
      <w:r w:rsidRPr="002D5214">
        <w:rPr>
          <w:caps/>
        </w:rPr>
        <w:t>Musik</w:t>
      </w:r>
      <w:r>
        <w:rPr>
          <w:caps/>
        </w:rPr>
        <w:t xml:space="preserve"> </w:t>
      </w:r>
      <w:hyperlink r:id="rId9" w:history="1">
        <w:r w:rsidRPr="002D5214">
          <w:rPr>
            <w:rStyle w:val="Hyperlink"/>
            <w:caps/>
          </w:rPr>
          <w:t>Ludwig Abraham</w:t>
        </w:r>
      </w:hyperlink>
    </w:p>
    <w:p w:rsidR="002D5214" w:rsidRPr="002D5214" w:rsidRDefault="002D5214" w:rsidP="002D5214">
      <w:pPr>
        <w:rPr>
          <w:caps/>
        </w:rPr>
      </w:pPr>
      <w:r w:rsidRPr="002D5214">
        <w:rPr>
          <w:caps/>
        </w:rPr>
        <w:t>LICHT</w:t>
      </w:r>
      <w:r>
        <w:rPr>
          <w:caps/>
        </w:rPr>
        <w:t xml:space="preserve"> </w:t>
      </w:r>
      <w:hyperlink r:id="rId10" w:history="1">
        <w:r w:rsidRPr="002D5214">
          <w:rPr>
            <w:rStyle w:val="Hyperlink"/>
            <w:caps/>
          </w:rPr>
          <w:t>Michel Güntert</w:t>
        </w:r>
      </w:hyperlink>
    </w:p>
    <w:p w:rsidR="002D5214" w:rsidRPr="002D5214" w:rsidRDefault="002D5214" w:rsidP="002D5214">
      <w:pPr>
        <w:rPr>
          <w:caps/>
        </w:rPr>
      </w:pPr>
      <w:r w:rsidRPr="002D5214">
        <w:rPr>
          <w:caps/>
        </w:rPr>
        <w:t>DRAMATURGIE</w:t>
      </w:r>
      <w:r>
        <w:rPr>
          <w:caps/>
        </w:rPr>
        <w:t xml:space="preserve"> </w:t>
      </w:r>
      <w:hyperlink r:id="rId11" w:history="1">
        <w:r w:rsidRPr="002D5214">
          <w:rPr>
            <w:rStyle w:val="Hyperlink"/>
            <w:caps/>
          </w:rPr>
          <w:t>Meloe Gennai</w:t>
        </w:r>
      </w:hyperlink>
    </w:p>
    <w:p w:rsidR="002D5214" w:rsidRPr="002D5214" w:rsidRDefault="002D5214" w:rsidP="002D5214">
      <w:pPr>
        <w:rPr>
          <w:caps/>
        </w:rPr>
      </w:pPr>
      <w:r w:rsidRPr="002D5214">
        <w:rPr>
          <w:caps/>
        </w:rPr>
        <w:t>Theaterpädagogik</w:t>
      </w:r>
      <w:r>
        <w:rPr>
          <w:caps/>
        </w:rPr>
        <w:t xml:space="preserve"> </w:t>
      </w:r>
      <w:r w:rsidRPr="002D5214">
        <w:rPr>
          <w:caps/>
        </w:rPr>
        <w:t>Marcel Hörler</w:t>
      </w:r>
    </w:p>
    <w:p w:rsidR="002D5214" w:rsidRPr="002D5214" w:rsidRDefault="002D5214" w:rsidP="002D5214">
      <w:pPr>
        <w:rPr>
          <w:caps/>
        </w:rPr>
      </w:pPr>
      <w:r w:rsidRPr="002D5214">
        <w:rPr>
          <w:caps/>
        </w:rPr>
        <w:t>REGIEASSISTENZ</w:t>
      </w:r>
      <w:r>
        <w:rPr>
          <w:caps/>
        </w:rPr>
        <w:t xml:space="preserve"> </w:t>
      </w:r>
      <w:hyperlink r:id="rId12" w:history="1">
        <w:r w:rsidRPr="002D5214">
          <w:rPr>
            <w:rStyle w:val="Hyperlink"/>
            <w:caps/>
          </w:rPr>
          <w:t>Sarah-Maria Hemmerling</w:t>
        </w:r>
      </w:hyperlink>
    </w:p>
    <w:p w:rsidR="002D5214" w:rsidRPr="002D5214" w:rsidRDefault="002D5214" w:rsidP="002D5214">
      <w:pPr>
        <w:rPr>
          <w:caps/>
        </w:rPr>
      </w:pPr>
      <w:r w:rsidRPr="002D5214">
        <w:rPr>
          <w:caps/>
        </w:rPr>
        <w:t>BÜHNENBILDASSISTENZ</w:t>
      </w:r>
      <w:r>
        <w:rPr>
          <w:caps/>
        </w:rPr>
        <w:t xml:space="preserve"> </w:t>
      </w:r>
      <w:hyperlink r:id="rId13" w:history="1">
        <w:r w:rsidRPr="002D5214">
          <w:rPr>
            <w:rStyle w:val="Hyperlink"/>
            <w:caps/>
          </w:rPr>
          <w:t>Malin Speicher</w:t>
        </w:r>
      </w:hyperlink>
    </w:p>
    <w:p w:rsidR="002D5214" w:rsidRPr="002D5214" w:rsidRDefault="002D5214" w:rsidP="002D5214">
      <w:pPr>
        <w:rPr>
          <w:caps/>
        </w:rPr>
      </w:pPr>
      <w:r w:rsidRPr="002D5214">
        <w:rPr>
          <w:caps/>
        </w:rPr>
        <w:t>KOSTÜMBILDASSISTENZ</w:t>
      </w:r>
      <w:r>
        <w:rPr>
          <w:caps/>
        </w:rPr>
        <w:t xml:space="preserve"> </w:t>
      </w:r>
      <w:r w:rsidRPr="002D5214">
        <w:rPr>
          <w:caps/>
        </w:rPr>
        <w:t>Rafael Hinz</w:t>
      </w:r>
    </w:p>
    <w:p w:rsidR="002D5214" w:rsidRPr="002D5214" w:rsidRDefault="002D5214" w:rsidP="002D5214">
      <w:pPr>
        <w:rPr>
          <w:caps/>
        </w:rPr>
      </w:pPr>
      <w:r w:rsidRPr="002D5214">
        <w:rPr>
          <w:caps/>
        </w:rPr>
        <w:t>REGIEHOSPITANZ</w:t>
      </w:r>
      <w:r>
        <w:rPr>
          <w:caps/>
        </w:rPr>
        <w:t xml:space="preserve"> </w:t>
      </w:r>
      <w:r w:rsidRPr="002D5214">
        <w:rPr>
          <w:caps/>
        </w:rPr>
        <w:t>Xenia Haager</w:t>
      </w:r>
    </w:p>
    <w:p w:rsidR="002D5214" w:rsidRPr="002D5214" w:rsidRDefault="002D5214" w:rsidP="002D5214">
      <w:pPr>
        <w:rPr>
          <w:caps/>
        </w:rPr>
      </w:pPr>
      <w:r w:rsidRPr="002D5214">
        <w:rPr>
          <w:caps/>
        </w:rPr>
        <w:t>AUSSTATTUNGSHOSPITANZ</w:t>
      </w:r>
      <w:r>
        <w:rPr>
          <w:caps/>
        </w:rPr>
        <w:t xml:space="preserve"> </w:t>
      </w:r>
      <w:r w:rsidRPr="002D5214">
        <w:rPr>
          <w:caps/>
        </w:rPr>
        <w:t>Emilia Häcki</w:t>
      </w:r>
    </w:p>
    <w:p w:rsidR="002D5214" w:rsidRPr="002D5214" w:rsidRDefault="002D5214" w:rsidP="002D5214">
      <w:pPr>
        <w:rPr>
          <w:caps/>
        </w:rPr>
      </w:pPr>
      <w:r w:rsidRPr="002D5214">
        <w:rPr>
          <w:caps/>
        </w:rPr>
        <w:t>DRAMATURGIEHOSPITANZ</w:t>
      </w:r>
      <w:r>
        <w:rPr>
          <w:caps/>
        </w:rPr>
        <w:t xml:space="preserve"> </w:t>
      </w:r>
      <w:hyperlink r:id="rId14" w:history="1">
        <w:r w:rsidRPr="002D5214">
          <w:rPr>
            <w:rStyle w:val="Hyperlink"/>
            <w:caps/>
          </w:rPr>
          <w:t>Maïmouna Abou Aw</w:t>
        </w:r>
      </w:hyperlink>
    </w:p>
    <w:p w:rsidR="002D5214" w:rsidRPr="002D5214" w:rsidRDefault="002D5214" w:rsidP="002D5214">
      <w:pPr>
        <w:rPr>
          <w:caps/>
        </w:rPr>
      </w:pPr>
      <w:r w:rsidRPr="002D5214">
        <w:rPr>
          <w:caps/>
        </w:rPr>
        <w:t>INSPIZIENZ</w:t>
      </w:r>
      <w:r>
        <w:rPr>
          <w:caps/>
        </w:rPr>
        <w:t xml:space="preserve"> </w:t>
      </w:r>
      <w:r w:rsidRPr="002D5214">
        <w:rPr>
          <w:caps/>
        </w:rPr>
        <w:t>Michael Durrer</w:t>
      </w:r>
    </w:p>
    <w:p w:rsidR="002D5214" w:rsidRPr="002D5214" w:rsidRDefault="002D5214" w:rsidP="002D5214">
      <w:pPr>
        <w:rPr>
          <w:caps/>
        </w:rPr>
      </w:pPr>
      <w:r w:rsidRPr="002D5214">
        <w:rPr>
          <w:caps/>
        </w:rPr>
        <w:t>SOUFFLAGE</w:t>
      </w:r>
      <w:r>
        <w:rPr>
          <w:caps/>
        </w:rPr>
        <w:t xml:space="preserve"> </w:t>
      </w:r>
      <w:r w:rsidRPr="002D5214">
        <w:rPr>
          <w:caps/>
        </w:rPr>
        <w:t>János Stefan Buchwardt</w:t>
      </w:r>
    </w:p>
    <w:p w:rsidR="002D5214" w:rsidRPr="002D5214" w:rsidRDefault="002D5214" w:rsidP="002D5214">
      <w:pPr>
        <w:rPr>
          <w:caps/>
        </w:rPr>
      </w:pPr>
      <w:r w:rsidRPr="002D5214">
        <w:rPr>
          <w:caps/>
        </w:rPr>
        <w:t>KINDERBETREUUNG</w:t>
      </w:r>
      <w:r>
        <w:rPr>
          <w:caps/>
        </w:rPr>
        <w:t xml:space="preserve"> </w:t>
      </w:r>
      <w:r w:rsidRPr="002D5214">
        <w:rPr>
          <w:caps/>
        </w:rPr>
        <w:t>Annette Berger</w:t>
      </w:r>
      <w:r w:rsidRPr="002D5214">
        <w:rPr>
          <w:caps/>
        </w:rPr>
        <w:br/>
        <w:t>Malin Keller</w:t>
      </w:r>
      <w:r w:rsidRPr="002D5214">
        <w:rPr>
          <w:caps/>
        </w:rPr>
        <w:br/>
        <w:t>Madita Keller</w:t>
      </w:r>
    </w:p>
    <w:p w:rsidR="005C62C7" w:rsidRPr="00986D9C" w:rsidRDefault="005C62C7" w:rsidP="00986D9C"/>
    <w:sectPr w:rsidR="005C62C7" w:rsidRPr="00986D9C" w:rsidSect="00ED44DA">
      <w:headerReference w:type="default" r:id="rId15"/>
      <w:headerReference w:type="first" r:id="rId16"/>
      <w:pgSz w:w="11906" w:h="16838" w:code="9"/>
      <w:pgMar w:top="618" w:right="1712" w:bottom="1418" w:left="1712" w:header="41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D9C" w:rsidRDefault="00986D9C" w:rsidP="00C36F5B">
      <w:r>
        <w:separator/>
      </w:r>
    </w:p>
  </w:endnote>
  <w:endnote w:type="continuationSeparator" w:id="0">
    <w:p w:rsidR="00986D9C" w:rsidRDefault="00986D9C" w:rsidP="00C3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D9C" w:rsidRDefault="00986D9C" w:rsidP="00C36F5B">
      <w:r>
        <w:separator/>
      </w:r>
    </w:p>
  </w:footnote>
  <w:footnote w:type="continuationSeparator" w:id="0">
    <w:p w:rsidR="00986D9C" w:rsidRDefault="00986D9C" w:rsidP="00C36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51E" w:rsidRDefault="00B9351E" w:rsidP="00B9351E">
    <w:pPr>
      <w:pStyle w:val="Kopfzeile"/>
      <w:spacing w:line="20" w:lineRule="exact"/>
    </w:pPr>
    <w:bookmarkStart w:id="1" w:name="_Hlk198564857"/>
    <w:bookmarkStart w:id="2" w:name="_Hlk198564858"/>
    <w:r>
      <w:rPr>
        <w:noProof/>
        <w:lang w:eastAsia="de-CH"/>
      </w:rPr>
      <w:drawing>
        <wp:anchor distT="0" distB="0" distL="114300" distR="114300" simplePos="0" relativeHeight="251664384" behindDoc="0" locked="1" layoutInCell="1" allowOverlap="1" wp14:anchorId="77836342" wp14:editId="312FA961">
          <wp:simplePos x="0" y="0"/>
          <wp:positionH relativeFrom="page">
            <wp:posOffset>2635250</wp:posOffset>
          </wp:positionH>
          <wp:positionV relativeFrom="page">
            <wp:posOffset>9991090</wp:posOffset>
          </wp:positionV>
          <wp:extent cx="2298240" cy="461160"/>
          <wp:effectExtent l="0" t="0" r="0" b="0"/>
          <wp:wrapNone/>
          <wp:docPr id="1585342883" name="adr_rgb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5342883" name="adr_rgb_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98240" cy="461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bookmarkEnd w:id="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00E" w:rsidRDefault="008A1D5E" w:rsidP="00244CD5">
    <w:pPr>
      <w:pStyle w:val="Kopfzeile"/>
      <w:spacing w:after="2430"/>
    </w:pPr>
    <w:r>
      <w:rPr>
        <w:noProof/>
        <w:lang w:eastAsia="de-CH"/>
      </w:rPr>
      <w:drawing>
        <wp:anchor distT="0" distB="0" distL="114300" distR="114300" simplePos="0" relativeHeight="251661312" behindDoc="0" locked="1" layoutInCell="1" allowOverlap="1" wp14:anchorId="149918C4" wp14:editId="0D2A774E">
          <wp:simplePos x="0" y="0"/>
          <wp:positionH relativeFrom="page">
            <wp:posOffset>2635250</wp:posOffset>
          </wp:positionH>
          <wp:positionV relativeFrom="page">
            <wp:posOffset>9991090</wp:posOffset>
          </wp:positionV>
          <wp:extent cx="2298240" cy="461160"/>
          <wp:effectExtent l="0" t="0" r="0" b="0"/>
          <wp:wrapNone/>
          <wp:docPr id="1304900279" name="adr_rgb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4900279" name="adr_rgb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98240" cy="461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CH"/>
      </w:rPr>
      <w:drawing>
        <wp:anchor distT="0" distB="0" distL="114300" distR="114300" simplePos="0" relativeHeight="251660288" behindDoc="0" locked="1" layoutInCell="1" allowOverlap="1" wp14:anchorId="78F9BF42" wp14:editId="44F1D94F">
          <wp:simplePos x="0" y="0"/>
          <wp:positionH relativeFrom="page">
            <wp:posOffset>269875</wp:posOffset>
          </wp:positionH>
          <wp:positionV relativeFrom="page">
            <wp:posOffset>144145</wp:posOffset>
          </wp:positionV>
          <wp:extent cx="7021080" cy="863640"/>
          <wp:effectExtent l="0" t="0" r="8890" b="0"/>
          <wp:wrapNone/>
          <wp:docPr id="609265729" name="logo_rgb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9265729" name="logo_rgb_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1080" cy="863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D1A70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41ED0"/>
    <w:multiLevelType w:val="hybridMultilevel"/>
    <w:tmpl w:val="F89AD906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C3152"/>
    <w:multiLevelType w:val="hybridMultilevel"/>
    <w:tmpl w:val="543A9464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D0917"/>
    <w:multiLevelType w:val="hybridMultilevel"/>
    <w:tmpl w:val="543A9464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84AEC"/>
    <w:multiLevelType w:val="multilevel"/>
    <w:tmpl w:val="5C2A26A2"/>
    <w:styleLink w:val="berschriftenListe"/>
    <w:lvl w:ilvl="0">
      <w:start w:val="1"/>
      <w:numFmt w:val="decimal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tabs>
          <w:tab w:val="num" w:pos="709"/>
        </w:tabs>
        <w:ind w:left="709" w:hanging="709"/>
      </w:pPr>
      <w:rPr>
        <w:rFonts w:hint="default"/>
      </w:rPr>
    </w:lvl>
  </w:abstractNum>
  <w:abstractNum w:abstractNumId="5" w15:restartNumberingAfterBreak="0">
    <w:nsid w:val="1CBD45B5"/>
    <w:multiLevelType w:val="multilevel"/>
    <w:tmpl w:val="6B5AC13A"/>
    <w:styleLink w:val="AufzhlungListe"/>
    <w:lvl w:ilvl="0">
      <w:start w:val="1"/>
      <w:numFmt w:val="bullet"/>
      <w:pStyle w:val="Aufzhlungszeichen"/>
      <w:lvlText w:val="•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</w:rPr>
    </w:lvl>
    <w:lvl w:ilvl="1">
      <w:start w:val="1"/>
      <w:numFmt w:val="bullet"/>
      <w:lvlText w:val="•"/>
      <w:lvlJc w:val="left"/>
      <w:pPr>
        <w:tabs>
          <w:tab w:val="num" w:pos="568"/>
        </w:tabs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•"/>
      <w:lvlJc w:val="left"/>
      <w:pPr>
        <w:tabs>
          <w:tab w:val="num" w:pos="852"/>
        </w:tabs>
        <w:ind w:left="852" w:hanging="284"/>
      </w:pPr>
      <w:rPr>
        <w:rFonts w:ascii="Calibri" w:hAnsi="Calibri" w:hint="default"/>
      </w:rPr>
    </w:lvl>
    <w:lvl w:ilvl="3">
      <w:start w:val="1"/>
      <w:numFmt w:val="bullet"/>
      <w:lvlText w:val="•"/>
      <w:lvlJc w:val="left"/>
      <w:pPr>
        <w:tabs>
          <w:tab w:val="num" w:pos="1136"/>
        </w:tabs>
        <w:ind w:left="1136" w:hanging="284"/>
      </w:pPr>
      <w:rPr>
        <w:rFonts w:ascii="Calibri" w:hAnsi="Calibri" w:hint="default"/>
      </w:rPr>
    </w:lvl>
    <w:lvl w:ilvl="4">
      <w:start w:val="1"/>
      <w:numFmt w:val="bullet"/>
      <w:lvlText w:val="•"/>
      <w:lvlJc w:val="left"/>
      <w:pPr>
        <w:tabs>
          <w:tab w:val="num" w:pos="1420"/>
        </w:tabs>
        <w:ind w:left="1420" w:hanging="284"/>
      </w:pPr>
      <w:rPr>
        <w:rFonts w:ascii="Calibri" w:hAnsi="Calibri" w:hint="default"/>
      </w:rPr>
    </w:lvl>
    <w:lvl w:ilvl="5">
      <w:start w:val="1"/>
      <w:numFmt w:val="bullet"/>
      <w:lvlText w:val="•"/>
      <w:lvlJc w:val="left"/>
      <w:pPr>
        <w:tabs>
          <w:tab w:val="num" w:pos="1704"/>
        </w:tabs>
        <w:ind w:left="1704" w:hanging="284"/>
      </w:pPr>
      <w:rPr>
        <w:rFonts w:ascii="Calibri" w:hAnsi="Calibri" w:hint="default"/>
      </w:rPr>
    </w:lvl>
    <w:lvl w:ilvl="6">
      <w:start w:val="1"/>
      <w:numFmt w:val="bullet"/>
      <w:lvlText w:val="•"/>
      <w:lvlJc w:val="left"/>
      <w:pPr>
        <w:tabs>
          <w:tab w:val="num" w:pos="1988"/>
        </w:tabs>
        <w:ind w:left="1988" w:hanging="284"/>
      </w:pPr>
      <w:rPr>
        <w:rFonts w:ascii="Calibri" w:hAnsi="Calibri" w:hint="default"/>
      </w:rPr>
    </w:lvl>
    <w:lvl w:ilvl="7">
      <w:start w:val="1"/>
      <w:numFmt w:val="bullet"/>
      <w:lvlText w:val="•"/>
      <w:lvlJc w:val="left"/>
      <w:pPr>
        <w:tabs>
          <w:tab w:val="num" w:pos="2272"/>
        </w:tabs>
        <w:ind w:left="2272" w:hanging="284"/>
      </w:pPr>
      <w:rPr>
        <w:rFonts w:ascii="Calibri" w:hAnsi="Calibri" w:hint="default"/>
      </w:rPr>
    </w:lvl>
    <w:lvl w:ilvl="8">
      <w:start w:val="1"/>
      <w:numFmt w:val="bullet"/>
      <w:lvlText w:val="•"/>
      <w:lvlJc w:val="left"/>
      <w:pPr>
        <w:tabs>
          <w:tab w:val="num" w:pos="2556"/>
        </w:tabs>
        <w:ind w:left="2556" w:hanging="284"/>
      </w:pPr>
      <w:rPr>
        <w:rFonts w:ascii="Calibri" w:hAnsi="Calibri" w:hint="default"/>
      </w:rPr>
    </w:lvl>
  </w:abstractNum>
  <w:abstractNum w:abstractNumId="6" w15:restartNumberingAfterBreak="0">
    <w:nsid w:val="34AE2C7E"/>
    <w:multiLevelType w:val="multilevel"/>
    <w:tmpl w:val="6B5AC13A"/>
    <w:numStyleLink w:val="AufzhlungListe"/>
  </w:abstractNum>
  <w:abstractNum w:abstractNumId="7" w15:restartNumberingAfterBreak="0">
    <w:nsid w:val="426D1D9F"/>
    <w:multiLevelType w:val="multilevel"/>
    <w:tmpl w:val="2F1A4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CF2216"/>
    <w:multiLevelType w:val="hybridMultilevel"/>
    <w:tmpl w:val="32BA5EBE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CC736C"/>
    <w:multiLevelType w:val="hybridMultilevel"/>
    <w:tmpl w:val="3E40963C"/>
    <w:lvl w:ilvl="0" w:tplc="A8F426D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386D01"/>
    <w:multiLevelType w:val="multilevel"/>
    <w:tmpl w:val="6B5AC13A"/>
    <w:numStyleLink w:val="AufzhlungListe"/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D9C"/>
    <w:rsid w:val="00024C94"/>
    <w:rsid w:val="000B60A8"/>
    <w:rsid w:val="000C042B"/>
    <w:rsid w:val="000D1AEC"/>
    <w:rsid w:val="0014700E"/>
    <w:rsid w:val="001549D8"/>
    <w:rsid w:val="00156078"/>
    <w:rsid w:val="0017443A"/>
    <w:rsid w:val="001A7F61"/>
    <w:rsid w:val="001B37BA"/>
    <w:rsid w:val="001D2FAB"/>
    <w:rsid w:val="0022751F"/>
    <w:rsid w:val="00236EF0"/>
    <w:rsid w:val="00244CD5"/>
    <w:rsid w:val="002D5214"/>
    <w:rsid w:val="002E1B37"/>
    <w:rsid w:val="002E2303"/>
    <w:rsid w:val="00376117"/>
    <w:rsid w:val="003F3EBA"/>
    <w:rsid w:val="003F7F99"/>
    <w:rsid w:val="00424482"/>
    <w:rsid w:val="0042534E"/>
    <w:rsid w:val="00426BAA"/>
    <w:rsid w:val="004444CE"/>
    <w:rsid w:val="00453F80"/>
    <w:rsid w:val="004944C8"/>
    <w:rsid w:val="004F5F41"/>
    <w:rsid w:val="005237E9"/>
    <w:rsid w:val="00546E9D"/>
    <w:rsid w:val="005C62C7"/>
    <w:rsid w:val="005F665C"/>
    <w:rsid w:val="006074CC"/>
    <w:rsid w:val="00615D9C"/>
    <w:rsid w:val="00617896"/>
    <w:rsid w:val="00664922"/>
    <w:rsid w:val="006A3F70"/>
    <w:rsid w:val="007531C6"/>
    <w:rsid w:val="0078126D"/>
    <w:rsid w:val="00791622"/>
    <w:rsid w:val="007A0CB7"/>
    <w:rsid w:val="007C3AE8"/>
    <w:rsid w:val="007F5613"/>
    <w:rsid w:val="00801C1F"/>
    <w:rsid w:val="00882C70"/>
    <w:rsid w:val="008A1D5E"/>
    <w:rsid w:val="0093052C"/>
    <w:rsid w:val="0095195E"/>
    <w:rsid w:val="00986D9C"/>
    <w:rsid w:val="009906A4"/>
    <w:rsid w:val="0099089E"/>
    <w:rsid w:val="00993547"/>
    <w:rsid w:val="009B2B51"/>
    <w:rsid w:val="00A04836"/>
    <w:rsid w:val="00A811FE"/>
    <w:rsid w:val="00A820A2"/>
    <w:rsid w:val="00A8268B"/>
    <w:rsid w:val="00A8687B"/>
    <w:rsid w:val="00AE49FF"/>
    <w:rsid w:val="00B237C7"/>
    <w:rsid w:val="00B71D23"/>
    <w:rsid w:val="00B82C1A"/>
    <w:rsid w:val="00B9351E"/>
    <w:rsid w:val="00BD01E7"/>
    <w:rsid w:val="00C27D0B"/>
    <w:rsid w:val="00C36F5B"/>
    <w:rsid w:val="00C6392F"/>
    <w:rsid w:val="00D262C1"/>
    <w:rsid w:val="00D26F89"/>
    <w:rsid w:val="00D71D4C"/>
    <w:rsid w:val="00D72024"/>
    <w:rsid w:val="00E161C5"/>
    <w:rsid w:val="00E6715D"/>
    <w:rsid w:val="00ED44DA"/>
    <w:rsid w:val="00F34CF6"/>
    <w:rsid w:val="00F743E1"/>
    <w:rsid w:val="00FE0A84"/>
    <w:rsid w:val="00FE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1434969D"/>
  <w15:chartTrackingRefBased/>
  <w15:docId w15:val="{4FCE8AD4-E2A4-4D0C-B636-609B17EC5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1"/>
        <w:szCs w:val="21"/>
        <w:lang w:val="de-CH" w:eastAsia="en-US" w:bidi="ar-SA"/>
      </w:rPr>
    </w:rPrDefault>
    <w:pPrDefault>
      <w:pPr>
        <w:spacing w:line="23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82C1A"/>
  </w:style>
  <w:style w:type="paragraph" w:styleId="berschrift1">
    <w:name w:val="heading 1"/>
    <w:basedOn w:val="Standard"/>
    <w:next w:val="Standard"/>
    <w:link w:val="berschrift1Zchn"/>
    <w:uiPriority w:val="9"/>
    <w:qFormat/>
    <w:rsid w:val="00024C94"/>
    <w:pPr>
      <w:keepNext/>
      <w:keepLines/>
      <w:numPr>
        <w:numId w:val="4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24C94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24C94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24C94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24C94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24C94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24C94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24C94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24C94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C36F5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36F5B"/>
  </w:style>
  <w:style w:type="paragraph" w:styleId="Fuzeile">
    <w:name w:val="footer"/>
    <w:basedOn w:val="Standard"/>
    <w:link w:val="FuzeileZchn"/>
    <w:uiPriority w:val="99"/>
    <w:unhideWhenUsed/>
    <w:rsid w:val="00C36F5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36F5B"/>
  </w:style>
  <w:style w:type="paragraph" w:styleId="Aufzhlungszeichen">
    <w:name w:val="List Bullet"/>
    <w:basedOn w:val="Standard"/>
    <w:uiPriority w:val="99"/>
    <w:unhideWhenUsed/>
    <w:qFormat/>
    <w:rsid w:val="004444CE"/>
    <w:pPr>
      <w:numPr>
        <w:numId w:val="5"/>
      </w:numPr>
    </w:pPr>
  </w:style>
  <w:style w:type="numbering" w:customStyle="1" w:styleId="AufzhlungListe">
    <w:name w:val="Aufzählung Liste"/>
    <w:uiPriority w:val="99"/>
    <w:rsid w:val="007A0CB7"/>
    <w:pPr>
      <w:numPr>
        <w:numId w:val="2"/>
      </w:numPr>
    </w:pPr>
  </w:style>
  <w:style w:type="numbering" w:customStyle="1" w:styleId="berschriftenListe">
    <w:name w:val="Überschriften Liste"/>
    <w:uiPriority w:val="99"/>
    <w:rsid w:val="00024C94"/>
    <w:pPr>
      <w:numPr>
        <w:numId w:val="4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24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24C9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24C9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24C9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24C9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24C9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24C9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24C9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24C9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5F665C"/>
    <w:rPr>
      <w:color w:val="666666"/>
    </w:rPr>
  </w:style>
  <w:style w:type="paragraph" w:styleId="StandardWeb">
    <w:name w:val="Normal (Web)"/>
    <w:basedOn w:val="Standard"/>
    <w:uiPriority w:val="99"/>
    <w:semiHidden/>
    <w:unhideWhenUsed/>
    <w:rsid w:val="005C6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character" w:customStyle="1" w:styleId="production-info-stage">
    <w:name w:val="production-info-stage"/>
    <w:basedOn w:val="Absatz-Standardschriftart"/>
    <w:rsid w:val="005C62C7"/>
  </w:style>
  <w:style w:type="character" w:styleId="Hyperlink">
    <w:name w:val="Hyperlink"/>
    <w:basedOn w:val="Absatz-Standardschriftart"/>
    <w:uiPriority w:val="99"/>
    <w:unhideWhenUsed/>
    <w:rsid w:val="005C62C7"/>
    <w:rPr>
      <w:color w:val="0000FF"/>
      <w:u w:val="single"/>
    </w:rPr>
  </w:style>
  <w:style w:type="paragraph" w:styleId="Listenabsatz">
    <w:name w:val="List Paragraph"/>
    <w:basedOn w:val="Standard"/>
    <w:uiPriority w:val="34"/>
    <w:rsid w:val="0099089E"/>
    <w:pPr>
      <w:ind w:left="720"/>
      <w:contextualSpacing/>
    </w:pPr>
  </w:style>
  <w:style w:type="paragraph" w:customStyle="1" w:styleId="space">
    <w:name w:val="space"/>
    <w:basedOn w:val="Standard"/>
    <w:rsid w:val="002E1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8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7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31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4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91424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200936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3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71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73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57254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62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116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861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43655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470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146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4303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1869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953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6825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527526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4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042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4203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2047874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26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63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305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152897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10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871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453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005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080448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964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412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3727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915238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87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79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940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50413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4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85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1317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678194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525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246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3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1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69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3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126395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167786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19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0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851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50578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810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16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955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942953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023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073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115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94635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774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127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8602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862821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79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13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956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29028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413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560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570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85689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588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7847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3299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87514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509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54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1393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763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95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631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46801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821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562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765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950161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204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5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6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57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2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1016885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076172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50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2215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27605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602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216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695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95783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81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330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587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52293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044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5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109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940913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125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14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477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60249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377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176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91169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47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17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24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146153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26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36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074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9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000000"/>
            <w:right w:val="none" w:sz="0" w:space="0" w:color="auto"/>
          </w:divBdr>
          <w:divsChild>
            <w:div w:id="1093286370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97617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9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43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344096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50116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08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34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7055445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49410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1311670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4229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20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30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65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000000"/>
            <w:right w:val="none" w:sz="0" w:space="0" w:color="auto"/>
          </w:divBdr>
          <w:divsChild>
            <w:div w:id="20901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8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85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7094972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67314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54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5916388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4177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95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7231780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2650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82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8365359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58156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1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1752591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78959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75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1133638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6276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52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760453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73658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2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5747789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67561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77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1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8962402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6718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35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0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0111434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20638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17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88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1338014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23582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1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76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9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2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5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000000"/>
                <w:right w:val="none" w:sz="0" w:space="0" w:color="auto"/>
              </w:divBdr>
              <w:divsChild>
                <w:div w:id="92822903">
                  <w:marLeft w:val="0"/>
                  <w:marRight w:val="0"/>
                  <w:marTop w:val="0"/>
                  <w:marBottom w:val="0"/>
                  <w:divBdr>
                    <w:top w:val="single" w:sz="4" w:space="0" w:color="000000"/>
                    <w:left w:val="none" w:sz="0" w:space="15" w:color="auto"/>
                    <w:bottom w:val="none" w:sz="0" w:space="0" w:color="auto"/>
                    <w:right w:val="none" w:sz="0" w:space="15" w:color="auto"/>
                  </w:divBdr>
                  <w:divsChild>
                    <w:div w:id="173955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19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1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000000"/>
            <w:right w:val="none" w:sz="0" w:space="0" w:color="auto"/>
          </w:divBdr>
          <w:divsChild>
            <w:div w:id="1160855279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80395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0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0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7783551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98489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95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90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6806213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21098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45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77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61206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42699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65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890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000000"/>
            <w:right w:val="none" w:sz="0" w:space="0" w:color="auto"/>
          </w:divBdr>
          <w:divsChild>
            <w:div w:id="139978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59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8020701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207384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40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1688817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20002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25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71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9836006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58565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23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25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4733302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5027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0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2300848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92834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03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8121434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98195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5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87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9376798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8594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1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75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7497741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64161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8836630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204513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35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0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1931189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74522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28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8379295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88968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66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0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67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9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46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21196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694453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69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47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919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54038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03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644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258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65690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321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95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731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458374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19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800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0212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36001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885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68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447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200284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079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147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178730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588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212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2630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880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539779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10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167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029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98022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66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0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658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748528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5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247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67025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015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1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3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13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00000"/>
                        <w:right w:val="none" w:sz="0" w:space="0" w:color="auto"/>
                      </w:divBdr>
                      <w:divsChild>
                        <w:div w:id="1762875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7813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402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472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63197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178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994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928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78175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75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19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6875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857354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00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96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091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4145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425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08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583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85716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357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4046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227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00000"/>
                        <w:right w:val="none" w:sz="0" w:space="0" w:color="auto"/>
                      </w:divBdr>
                      <w:divsChild>
                        <w:div w:id="109582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1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00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02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11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62947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75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75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483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76631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16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3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0852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05080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95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435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85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40110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120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260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9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8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00000"/>
                        <w:right w:val="none" w:sz="0" w:space="0" w:color="auto"/>
                      </w:divBdr>
                      <w:divsChild>
                        <w:div w:id="69658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496265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60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85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969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39107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353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65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955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31139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27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54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425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34132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950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70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0369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48662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997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7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121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00000"/>
                        <w:right w:val="none" w:sz="0" w:space="0" w:color="auto"/>
                      </w:divBdr>
                      <w:divsChild>
                        <w:div w:id="18949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583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77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80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772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927035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55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6377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92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86417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70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220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hauspielhaus.ch/de/personen/2232/anka-bernstetter?origin=34974" TargetMode="External"/><Relationship Id="rId13" Type="http://schemas.openxmlformats.org/officeDocument/2006/relationships/hyperlink" Target="https://www.schauspielhaus.ch/de/personen/31585/malin-speicher?origin=3497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chauspielhaus.ch/de/personen/37548/recke-lehmann-froelicher?origin=34974" TargetMode="External"/><Relationship Id="rId12" Type="http://schemas.openxmlformats.org/officeDocument/2006/relationships/hyperlink" Target="https://www.schauspielhaus.ch/de/personen/22761/sarah-maria-hemmerling?origin=3497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chauspielhaus.ch/de/personen/21915/meloe-gennai?origin=34974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schauspielhaus.ch/de/personen/2589/michel-guentert?origin=349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chauspielhaus.ch/de/personen/19/ludwig-abraham?origin=34974" TargetMode="External"/><Relationship Id="rId14" Type="http://schemas.openxmlformats.org/officeDocument/2006/relationships/hyperlink" Target="https://www.schauspielhaus.ch/de/personen/36226/mamouna-abou-aw?origin=3497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Marketing_Kommunikation\06%20-%20Vorlagen\25_26\schauspielhaus_brief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schauspielhaus_brief.dotm</Template>
  <TotalTime>0</TotalTime>
  <Pages>1</Pages>
  <Words>256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Fenercioglu Kaye</dc:creator>
  <cp:keywords/>
  <dc:description/>
  <cp:lastModifiedBy>Fenercioglu Kaye</cp:lastModifiedBy>
  <cp:revision>3</cp:revision>
  <cp:lastPrinted>2024-06-24T13:01:00Z</cp:lastPrinted>
  <dcterms:created xsi:type="dcterms:W3CDTF">2026-04-10T13:33:00Z</dcterms:created>
  <dcterms:modified xsi:type="dcterms:W3CDTF">2026-04-10T14:11:00Z</dcterms:modified>
</cp:coreProperties>
</file>